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551530" name="019e1bed-dab8-724b-b417-bb016bff56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3203018" name="019e1bed-dab8-724b-b417-bb016bff56d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 DG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3462662" name="019e1bef-9e63-7905-8d1f-9908b3276c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114778" name="019e1bef-9e63-7905-8d1f-9908b3276c9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UG/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8264761" name="019e1bf6-51bc-7eab-8b03-06dfe735e2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8783361" name="019e1bf6-51bc-7eab-8b03-06dfe735e2ea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/ 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8991307" name="019e1c0b-0036-7485-a350-1a1a75f2a8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1116770" name="019e1c0b-0036-7485-a350-1a1a75f2a899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6789955" name="019e1c13-354d-7189-9e03-b4c31f63bd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6227352" name="019e1c13-354d-7189-9e03-b4c31f63bd9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0800302" name="019e1c1d-c8a5-7ce2-bc5f-a5d3f94a11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0450377" name="019e1c1d-c8a5-7ce2-bc5f-a5d3f94a112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4096339" name="019e1bff-1b6d-7ffd-b98c-a6d336ab2d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1734362" name="019e1bff-1b6d-7ffd-b98c-a6d336ab2d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UG/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4177363" name="019e1c00-dadb-7b56-a254-941bbbb58b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4470896" name="019e1c00-dadb-7b56-a254-941bbbb58b8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2744314" name="019e1c01-f0fc-7d2b-ae2b-023f291923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4321921" name="019e1c01-f0fc-7d2b-ae2b-023f291923b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/ 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5423932" name="019e1c06-aec3-7a89-8ca2-c2af688293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9345109" name="019e1c06-aec3-7a89-8ca2-c2af6882937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3042430" name="019e1c0f-31bd-73df-b973-bd113224a5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8753663" name="019e1c0f-31bd-73df-b973-bd113224a5f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436676" name="019e1c11-dddb-7218-8216-38ce844fd7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2677872" name="019e1c11-dddb-7218-8216-38ce844fd75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5087026" name="019e1c1c-f3e7-744d-9a62-b7b9835d30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7809258" name="019e1c1c-f3e7-744d-9a62-b7b9835d306b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14486726" name="019e1c23-c0dc-7efb-b6d1-f68886d25c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5483952" name="019e1c23-c0dc-7efb-b6d1-f68886d25c8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5753057" name="019e1c02-a44b-7e79-bf9c-c46cd08aa6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2454020" name="019e1c02-a44b-7e79-bf9c-c46cd08aa6ad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4341851" name="019e1c03-4c0f-7472-a6bc-7df5b878cd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914509" name="019e1c03-4c0f-7472-a6bc-7df5b878cdb0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1101924" name="019e1c0c-dbb5-79bd-93f1-e3d20b23f1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0303718" name="019e1c0c-dbb5-79bd-93f1-e3d20b23f10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647487" name="019e1c18-018b-765c-be38-8edf90a940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2561482" name="019e1c18-018b-765c-be38-8edf90a9404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1910995" name="019e1c1a-d500-7138-8861-b4c375d4c6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6965961" name="019e1c1a-d500-7138-8861-b4c375d4c649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Oberstrasse 282, 9014 St. Gallen</w:t>
          </w:r>
        </w:p>
        <w:p>
          <w:pPr>
            <w:spacing w:before="0" w:after="0"/>
          </w:pPr>
          <w:r>
            <w:t>907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footer.xml" Type="http://schemas.openxmlformats.org/officeDocument/2006/relationships/footer" Id="rId23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